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917" w:rsidRDefault="00031917">
      <w:pPr>
        <w:autoSpaceDE w:val="0"/>
        <w:autoSpaceDN w:val="0"/>
        <w:spacing w:after="78" w:line="220" w:lineRule="exact"/>
      </w:pPr>
    </w:p>
    <w:p w:rsidR="00031917" w:rsidRPr="00AD1A76" w:rsidRDefault="00031917">
      <w:pPr>
        <w:autoSpaceDE w:val="0"/>
        <w:autoSpaceDN w:val="0"/>
        <w:spacing w:before="670" w:after="1376" w:line="230" w:lineRule="auto"/>
        <w:ind w:right="3518"/>
        <w:jc w:val="right"/>
        <w:rPr>
          <w:lang w:val="ru-RU"/>
        </w:rPr>
      </w:pPr>
    </w:p>
    <w:p w:rsidR="00031917" w:rsidRPr="00151FBD" w:rsidRDefault="00AD1A76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151FBD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031917" w:rsidRPr="00151FBD" w:rsidRDefault="00AD1A76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031917" w:rsidRPr="00151FBD" w:rsidRDefault="00AD1A76">
      <w:pPr>
        <w:autoSpaceDE w:val="0"/>
        <w:autoSpaceDN w:val="0"/>
        <w:spacing w:before="70" w:after="0" w:line="230" w:lineRule="auto"/>
        <w:ind w:right="4240"/>
        <w:jc w:val="right"/>
        <w:rPr>
          <w:lang w:val="ru-RU"/>
        </w:rPr>
      </w:pPr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031917" w:rsidRPr="00151FBD" w:rsidRDefault="00AD1A76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031917" w:rsidRPr="00151FBD" w:rsidRDefault="00AD1A76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151FBD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:rsidR="00031917" w:rsidRPr="00151FBD" w:rsidRDefault="00031917">
      <w:pPr>
        <w:rPr>
          <w:lang w:val="ru-RU"/>
        </w:rPr>
        <w:sectPr w:rsidR="00031917" w:rsidRPr="00151FBD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031917" w:rsidRPr="00151FBD" w:rsidRDefault="00031917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031917" w:rsidRPr="00AD1A76" w:rsidRDefault="00AD1A76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031917" w:rsidRPr="00AD1A76" w:rsidRDefault="00AD1A76">
      <w:pPr>
        <w:autoSpaceDE w:val="0"/>
        <w:autoSpaceDN w:val="0"/>
        <w:spacing w:before="346" w:after="0"/>
        <w:ind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031917" w:rsidRPr="00AD1A76" w:rsidRDefault="00AD1A76">
      <w:pPr>
        <w:autoSpaceDE w:val="0"/>
        <w:autoSpaceDN w:val="0"/>
        <w:spacing w:before="70" w:after="0" w:line="271" w:lineRule="auto"/>
        <w:ind w:right="144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031917" w:rsidRPr="00AD1A76" w:rsidRDefault="00AD1A76">
      <w:pPr>
        <w:autoSpaceDE w:val="0"/>
        <w:autoSpaceDN w:val="0"/>
        <w:spacing w:before="178" w:after="0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Освоение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031917" w:rsidRPr="00AD1A76" w:rsidRDefault="00AD1A76">
      <w:pPr>
        <w:autoSpaceDE w:val="0"/>
        <w:autoSpaceDN w:val="0"/>
        <w:spacing w:before="190" w:after="0" w:line="281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Формирование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целое»,«больше</w:t>
      </w:r>
      <w:proofErr w:type="spell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-меньше», «равно-неравно», «порядок»), смысла арифметических действий,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:rsidR="00031917" w:rsidRPr="00AD1A76" w:rsidRDefault="00AD1A76">
      <w:pPr>
        <w:autoSpaceDE w:val="0"/>
        <w:autoSpaceDN w:val="0"/>
        <w:spacing w:before="190" w:after="0" w:line="281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Обеспечение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031917" w:rsidRPr="00AD1A76" w:rsidRDefault="00AD1A76">
      <w:pPr>
        <w:autoSpaceDE w:val="0"/>
        <w:autoSpaceDN w:val="0"/>
        <w:spacing w:before="190" w:after="0" w:line="281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Становление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учебно-познавательных мотивов и интереса к изучению математики и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lastRenderedPageBreak/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031917" w:rsidRPr="00AD1A76" w:rsidRDefault="00AD1A76">
      <w:pPr>
        <w:autoSpaceDE w:val="0"/>
        <w:autoSpaceDN w:val="0"/>
        <w:spacing w:before="178" w:after="0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понимание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031917" w:rsidRPr="00AD1A76" w:rsidRDefault="00AD1A76">
      <w:pPr>
        <w:autoSpaceDE w:val="0"/>
        <w:autoSpaceDN w:val="0"/>
        <w:spacing w:before="190" w:after="0" w:line="271" w:lineRule="auto"/>
        <w:ind w:left="420" w:right="7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математические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031917" w:rsidRPr="00AD1A76" w:rsidRDefault="00AD1A76">
      <w:pPr>
        <w:autoSpaceDE w:val="0"/>
        <w:autoSpaceDN w:val="0"/>
        <w:spacing w:before="190" w:after="0" w:line="271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владение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предположения)</w:t>
      </w:r>
    </w:p>
    <w:p w:rsidR="00AD1A76" w:rsidRPr="00AD1A76" w:rsidRDefault="00AD1A76" w:rsidP="00AD1A76">
      <w:pPr>
        <w:autoSpaceDE w:val="0"/>
        <w:autoSpaceDN w:val="0"/>
        <w:spacing w:after="66" w:line="220" w:lineRule="exact"/>
        <w:rPr>
          <w:sz w:val="28"/>
          <w:szCs w:val="28"/>
          <w:lang w:val="ru-RU"/>
        </w:rPr>
      </w:pPr>
    </w:p>
    <w:p w:rsidR="00031917" w:rsidRPr="00AD1A76" w:rsidRDefault="00031917">
      <w:pPr>
        <w:autoSpaceDE w:val="0"/>
        <w:autoSpaceDN w:val="0"/>
        <w:spacing w:after="66" w:line="220" w:lineRule="exact"/>
        <w:rPr>
          <w:sz w:val="28"/>
          <w:szCs w:val="28"/>
          <w:lang w:val="ru-RU"/>
        </w:rPr>
      </w:pPr>
    </w:p>
    <w:p w:rsidR="00031917" w:rsidRPr="00AD1A76" w:rsidRDefault="00AD1A76">
      <w:pPr>
        <w:autoSpaceDE w:val="0"/>
        <w:autoSpaceDN w:val="0"/>
        <w:spacing w:before="178" w:after="0" w:line="281" w:lineRule="auto"/>
        <w:ind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  закономерности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:rsidR="00031917" w:rsidRPr="00AD1A76" w:rsidRDefault="00AD1A76">
      <w:pPr>
        <w:autoSpaceDE w:val="0"/>
        <w:autoSpaceDN w:val="0"/>
        <w:spacing w:before="70" w:after="0" w:line="286" w:lineRule="auto"/>
        <w:ind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изучение математики в 1 классе отводится 4 часа в неделю, всего 132 часа.</w:t>
      </w:r>
    </w:p>
    <w:p w:rsidR="00031917" w:rsidRPr="00AD1A76" w:rsidRDefault="00031917">
      <w:pPr>
        <w:rPr>
          <w:sz w:val="28"/>
          <w:szCs w:val="28"/>
          <w:lang w:val="ru-RU"/>
        </w:rPr>
        <w:sectPr w:rsidR="00031917" w:rsidRPr="00AD1A76" w:rsidSect="00A75CB2">
          <w:pgSz w:w="11900" w:h="16840"/>
          <w:pgMar w:top="286" w:right="828" w:bottom="709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031917" w:rsidRPr="00AD1A76" w:rsidRDefault="00AD1A76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031917" w:rsidRPr="00AD1A76" w:rsidRDefault="00AD1A76">
      <w:pPr>
        <w:autoSpaceDE w:val="0"/>
        <w:autoSpaceDN w:val="0"/>
        <w:spacing w:before="346" w:after="0" w:line="271" w:lineRule="auto"/>
        <w:ind w:right="144"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величины</w:t>
      </w: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»,«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Арифметические</w:t>
      </w:r>
      <w:proofErr w:type="spell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Числа и величины </w:t>
      </w:r>
      <w:r w:rsidRPr="00AD1A76">
        <w:rPr>
          <w:sz w:val="28"/>
          <w:szCs w:val="28"/>
          <w:lang w:val="ru-RU"/>
        </w:rPr>
        <w:br/>
      </w: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0" w:after="0" w:line="271" w:lineRule="auto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Арифметические действия </w:t>
      </w:r>
      <w:r w:rsidRPr="00AD1A76">
        <w:rPr>
          <w:sz w:val="28"/>
          <w:szCs w:val="28"/>
          <w:lang w:val="ru-RU"/>
        </w:rPr>
        <w:br/>
      </w: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Текстовые задачи </w:t>
      </w:r>
      <w:r w:rsidRPr="00AD1A76">
        <w:rPr>
          <w:sz w:val="28"/>
          <w:szCs w:val="28"/>
          <w:lang w:val="ru-RU"/>
        </w:rPr>
        <w:br/>
      </w: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Пространственные отношения и геометрические фигуры </w:t>
      </w:r>
      <w:r w:rsidRPr="00AD1A76">
        <w:rPr>
          <w:sz w:val="28"/>
          <w:szCs w:val="28"/>
          <w:lang w:val="ru-RU"/>
        </w:rPr>
        <w:br/>
      </w: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031917" w:rsidRPr="00AD1A76" w:rsidRDefault="00AD1A76">
      <w:pPr>
        <w:autoSpaceDE w:val="0"/>
        <w:autoSpaceDN w:val="0"/>
        <w:spacing w:before="70" w:after="0" w:line="271" w:lineRule="auto"/>
        <w:ind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90" w:after="0" w:line="271" w:lineRule="auto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Математическая информация </w:t>
      </w:r>
      <w:r w:rsidRPr="00AD1A76">
        <w:rPr>
          <w:sz w:val="28"/>
          <w:szCs w:val="28"/>
          <w:lang w:val="ru-RU"/>
        </w:rPr>
        <w:br/>
      </w: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031917" w:rsidRPr="00AD1A76" w:rsidRDefault="00AD1A76">
      <w:pPr>
        <w:autoSpaceDE w:val="0"/>
        <w:autoSpaceDN w:val="0"/>
        <w:spacing w:before="7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Закономерность в ряду заданных объектов: её обнаружение, продолжение ряда.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031917" w:rsidRPr="00AD1A76" w:rsidRDefault="00AD1A76">
      <w:pPr>
        <w:autoSpaceDE w:val="0"/>
        <w:autoSpaceDN w:val="0"/>
        <w:spacing w:before="72" w:after="0" w:line="271" w:lineRule="auto"/>
        <w:ind w:right="144" w:firstLine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lastRenderedPageBreak/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Двух-</w:t>
      </w:r>
      <w:proofErr w:type="spell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трёхшаговые</w:t>
      </w:r>
      <w:proofErr w:type="spell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:rsidR="00031917" w:rsidRPr="00AD1A76" w:rsidRDefault="00AD1A76">
      <w:pPr>
        <w:autoSpaceDE w:val="0"/>
        <w:autoSpaceDN w:val="0"/>
        <w:spacing w:before="178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наблюдать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математические объекты (числа, величины) в окружающем мире; 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обнаруживать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общее и различное в записи арифметических действий; 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понимать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назначение и необходимость использования величин в жизни; 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наблюдать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действие измерительных приборов; 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сравнивать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два объекта, два числа; распределять объекты на группы по заданному</w:t>
      </w:r>
    </w:p>
    <w:p w:rsidR="00AD1A76" w:rsidRPr="00AD1A76" w:rsidRDefault="00AD1A76" w:rsidP="00AD1A76">
      <w:pPr>
        <w:autoSpaceDE w:val="0"/>
        <w:autoSpaceDN w:val="0"/>
        <w:spacing w:after="0" w:line="329" w:lineRule="auto"/>
        <w:ind w:left="240" w:right="72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основанию; </w:t>
      </w:r>
      <w:r w:rsidRPr="00AD1A76">
        <w:rPr>
          <w:sz w:val="28"/>
          <w:szCs w:val="28"/>
          <w:lang w:val="ru-RU"/>
        </w:rPr>
        <w:br/>
      </w: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копировать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изученные фигуры, рисовать от руки по собственному замыслу; приводить примеры чисел, геометрических фигур;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вести порядковый и количественный счет (соблюдать последовательность).</w:t>
      </w:r>
    </w:p>
    <w:p w:rsidR="00AD1A76" w:rsidRPr="00AD1A76" w:rsidRDefault="00AD1A76" w:rsidP="00AD1A76">
      <w:pPr>
        <w:autoSpaceDE w:val="0"/>
        <w:autoSpaceDN w:val="0"/>
        <w:spacing w:before="178" w:after="0" w:line="326" w:lineRule="auto"/>
        <w:ind w:left="240" w:hanging="24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Работа с </w:t>
      </w:r>
      <w:proofErr w:type="gramStart"/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информацией: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 таблицу, извлекать информацию, представленную в табличной форме.</w:t>
      </w:r>
    </w:p>
    <w:p w:rsidR="00AD1A76" w:rsidRPr="00AD1A76" w:rsidRDefault="00AD1A76" w:rsidP="00AD1A76">
      <w:pPr>
        <w:autoSpaceDE w:val="0"/>
        <w:autoSpaceDN w:val="0"/>
        <w:spacing w:before="180" w:after="0" w:line="336" w:lineRule="auto"/>
        <w:ind w:left="240" w:right="288" w:hanging="24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Универсальные коммуникативные учебные </w:t>
      </w:r>
      <w:proofErr w:type="gramStart"/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действия: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характеризовать (описывать) число, геометрическую фигуру, последовательность из нескольких чисел, записанных по порядку;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строить предложения относительно заданного набора объектов.</w:t>
      </w:r>
    </w:p>
    <w:p w:rsidR="00AD1A76" w:rsidRPr="00AD1A76" w:rsidRDefault="00AD1A76" w:rsidP="00AD1A76">
      <w:pPr>
        <w:autoSpaceDE w:val="0"/>
        <w:autoSpaceDN w:val="0"/>
        <w:spacing w:before="178" w:after="0" w:line="350" w:lineRule="auto"/>
        <w:ind w:left="240" w:right="576" w:hanging="24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Универсальные регулятивные учебные </w:t>
      </w:r>
      <w:proofErr w:type="gramStart"/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действия: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принимать учебную задачу, удерживать её в процессе деятельности;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действовать в соответствии с предложенным образцом, инструкцией;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проверять правильность вычисления с помощью другого приёма выполнения действия.</w:t>
      </w:r>
    </w:p>
    <w:p w:rsidR="00AD1A76" w:rsidRPr="00AD1A76" w:rsidRDefault="00AD1A76" w:rsidP="00AD1A76">
      <w:pPr>
        <w:autoSpaceDE w:val="0"/>
        <w:autoSpaceDN w:val="0"/>
        <w:spacing w:before="178" w:after="0" w:line="326" w:lineRule="auto"/>
        <w:ind w:left="240" w:hanging="24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Совместная </w:t>
      </w:r>
      <w:proofErr w:type="gramStart"/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деятельность: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участвовать в парной работе с математическим материалом; </w:t>
      </w:r>
      <w:r w:rsidRPr="00AD1A76">
        <w:rPr>
          <w:sz w:val="28"/>
          <w:szCs w:val="28"/>
          <w:lang w:val="ru-RU"/>
        </w:rPr>
        <w:br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031917" w:rsidRPr="00AD1A76" w:rsidRDefault="00031917">
      <w:pPr>
        <w:autoSpaceDE w:val="0"/>
        <w:autoSpaceDN w:val="0"/>
        <w:spacing w:after="66" w:line="220" w:lineRule="exact"/>
        <w:rPr>
          <w:sz w:val="28"/>
          <w:szCs w:val="28"/>
          <w:lang w:val="ru-RU"/>
        </w:rPr>
      </w:pPr>
    </w:p>
    <w:p w:rsidR="00031917" w:rsidRPr="00AD1A76" w:rsidRDefault="00031917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031917" w:rsidRPr="00AD1A76" w:rsidRDefault="00AD1A76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Изучение математики в 1 классе направлено на достижение обучающимися личностных, </w:t>
      </w:r>
      <w:proofErr w:type="spell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:rsidR="00031917" w:rsidRPr="00AD1A76" w:rsidRDefault="00AD1A76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031917" w:rsidRPr="00AD1A76" w:rsidRDefault="00AD1A76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sz w:val="28"/>
          <w:szCs w:val="28"/>
          <w:lang w:val="ru-RU"/>
        </w:rPr>
      </w:pPr>
      <w:r w:rsidRPr="00AD1A76">
        <w:rPr>
          <w:sz w:val="28"/>
          <w:szCs w:val="28"/>
          <w:lang w:val="ru-RU"/>
        </w:rPr>
        <w:tab/>
      </w: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031917" w:rsidRPr="00AD1A76" w:rsidRDefault="00AD1A76">
      <w:pPr>
        <w:autoSpaceDE w:val="0"/>
        <w:autoSpaceDN w:val="0"/>
        <w:spacing w:before="178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необходимость изучения математики для адаптации к жизненным ситуациям, для развития общей культуры человека; </w:t>
      </w:r>
    </w:p>
    <w:p w:rsidR="00031917" w:rsidRPr="00AD1A76" w:rsidRDefault="00AD1A76">
      <w:pPr>
        <w:autoSpaceDE w:val="0"/>
        <w:autoSpaceDN w:val="0"/>
        <w:spacing w:before="192" w:after="0" w:line="262" w:lineRule="auto"/>
        <w:ind w:left="420" w:right="576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развития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способности мыслить, рассуждать, выдвигать предположения и доказывать или опровергать их; </w:t>
      </w:r>
    </w:p>
    <w:p w:rsidR="00031917" w:rsidRPr="00AD1A76" w:rsidRDefault="00AD1A76">
      <w:pPr>
        <w:autoSpaceDE w:val="0"/>
        <w:autoSpaceDN w:val="0"/>
        <w:spacing w:before="190" w:after="0" w:line="271" w:lineRule="auto"/>
        <w:ind w:left="420" w:right="86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осваивать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навыки организации безопасного поведения в информационной среде; </w:t>
      </w:r>
    </w:p>
    <w:p w:rsidR="00031917" w:rsidRPr="00AD1A76" w:rsidRDefault="00AD1A76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031917" w:rsidRPr="00AD1A76" w:rsidRDefault="00AD1A76">
      <w:pPr>
        <w:autoSpaceDE w:val="0"/>
        <w:autoSpaceDN w:val="0"/>
        <w:spacing w:before="190" w:after="0" w:line="271" w:lineRule="auto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работать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031917" w:rsidRPr="00AD1A76" w:rsidRDefault="00AD1A76">
      <w:pPr>
        <w:autoSpaceDE w:val="0"/>
        <w:autoSpaceDN w:val="0"/>
        <w:spacing w:before="190" w:after="0" w:line="262" w:lineRule="auto"/>
        <w:ind w:left="420" w:right="86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оценивать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оценивать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свои успехи в изучении математики, намечать пути устранения трудностей; </w:t>
      </w:r>
    </w:p>
    <w:p w:rsidR="00031917" w:rsidRPr="00AD1A76" w:rsidRDefault="00AD1A76">
      <w:pPr>
        <w:autoSpaceDE w:val="0"/>
        <w:autoSpaceDN w:val="0"/>
        <w:spacing w:before="190" w:after="0" w:line="271" w:lineRule="auto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стремиться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31917" w:rsidRPr="00AD1A76" w:rsidRDefault="00AD1A76">
      <w:pPr>
        <w:autoSpaceDE w:val="0"/>
        <w:autoSpaceDN w:val="0"/>
        <w:spacing w:before="324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031917" w:rsidRPr="00AD1A76" w:rsidRDefault="00AD1A76">
      <w:pPr>
        <w:autoSpaceDE w:val="0"/>
        <w:autoSpaceDN w:val="0"/>
        <w:spacing w:before="168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31917" w:rsidRPr="00AD1A76" w:rsidRDefault="00AD1A76">
      <w:pPr>
        <w:autoSpaceDE w:val="0"/>
        <w:autoSpaceDN w:val="0"/>
        <w:spacing w:before="192" w:after="0" w:line="230" w:lineRule="auto"/>
        <w:ind w:left="18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Универсальные  познавательные</w:t>
      </w:r>
      <w:proofErr w:type="gramEnd"/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учебные действия:</w:t>
      </w:r>
    </w:p>
    <w:p w:rsidR="00031917" w:rsidRPr="00AD1A76" w:rsidRDefault="00AD1A76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:rsidR="00031917" w:rsidRPr="00AD1A76" w:rsidRDefault="00AD1A76">
      <w:pPr>
        <w:autoSpaceDE w:val="0"/>
        <w:autoSpaceDN w:val="0"/>
        <w:spacing w:before="178" w:after="0" w:line="262" w:lineRule="auto"/>
        <w:ind w:left="420" w:right="100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устанавливать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связи и зависимости между математическими объектами (часть-целое; причина-следствие; протяжённость); </w:t>
      </w:r>
    </w:p>
    <w:p w:rsidR="00031917" w:rsidRPr="00AD1A76" w:rsidRDefault="00AD1A76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:rsidR="00031917" w:rsidRPr="00AD1A76" w:rsidRDefault="00AD1A76">
      <w:pPr>
        <w:autoSpaceDE w:val="0"/>
        <w:autoSpaceDN w:val="0"/>
        <w:spacing w:before="190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приобретать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практические графические и измерительные навыки для успешного решения учебных и житейских задач;</w:t>
      </w:r>
    </w:p>
    <w:p w:rsidR="00031917" w:rsidRPr="00AD1A76" w:rsidRDefault="00AD1A76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представлять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31917" w:rsidRPr="00AD1A76" w:rsidRDefault="00AD1A76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:rsidR="00AD1A76" w:rsidRPr="00AD1A76" w:rsidRDefault="00AD1A76" w:rsidP="00AD1A76">
      <w:pPr>
        <w:autoSpaceDE w:val="0"/>
        <w:autoSpaceDN w:val="0"/>
        <w:spacing w:after="132" w:line="220" w:lineRule="exact"/>
        <w:rPr>
          <w:sz w:val="28"/>
          <w:szCs w:val="28"/>
          <w:lang w:val="ru-RU"/>
        </w:rPr>
      </w:pPr>
    </w:p>
    <w:p w:rsidR="00AD1A76" w:rsidRPr="00AD1A76" w:rsidRDefault="00AD1A76" w:rsidP="00AD1A76">
      <w:pPr>
        <w:autoSpaceDE w:val="0"/>
        <w:autoSpaceDN w:val="0"/>
        <w:spacing w:after="0" w:line="262" w:lineRule="auto"/>
        <w:ind w:left="240" w:right="86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проявлять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способность ориентироваться в учебном материале разных разделов курса математики;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240" w:right="14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понимать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AD1A76" w:rsidRPr="00AD1A76" w:rsidRDefault="00AD1A76" w:rsidP="00AD1A76">
      <w:pPr>
        <w:autoSpaceDE w:val="0"/>
        <w:autoSpaceDN w:val="0"/>
        <w:spacing w:before="190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применять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изученные методы познания (измерение, моделирование, перебор вариантов)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3)  Работа с информацией:</w:t>
      </w:r>
    </w:p>
    <w:p w:rsidR="00AD1A76" w:rsidRPr="00AD1A76" w:rsidRDefault="00AD1A76" w:rsidP="00AD1A76">
      <w:pPr>
        <w:autoSpaceDE w:val="0"/>
        <w:autoSpaceDN w:val="0"/>
        <w:spacing w:before="178" w:after="0" w:line="262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находить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использовать для решения учебных задач текстовую, графическую информацию в разных источниках информационной среды; </w:t>
      </w:r>
    </w:p>
    <w:p w:rsidR="00AD1A76" w:rsidRPr="00AD1A76" w:rsidRDefault="00AD1A76" w:rsidP="00AD1A76">
      <w:pPr>
        <w:autoSpaceDE w:val="0"/>
        <w:autoSpaceDN w:val="0"/>
        <w:spacing w:before="192" w:after="0" w:line="262" w:lineRule="auto"/>
        <w:ind w:left="240" w:right="86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интерпретировать графически представленную информацию (схему, таблицу, диаграмму, другую модель);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240" w:right="432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представлять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принимать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правила, безопасно использовать предлагаемые электронные средства и источники информации.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:rsidR="00AD1A76" w:rsidRPr="00AD1A76" w:rsidRDefault="00AD1A76" w:rsidP="00AD1A76">
      <w:pPr>
        <w:autoSpaceDE w:val="0"/>
        <w:autoSpaceDN w:val="0"/>
        <w:spacing w:before="29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конструировать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утверждения, проверять их истинность;</w:t>
      </w:r>
    </w:p>
    <w:p w:rsidR="00AD1A76" w:rsidRPr="00AD1A76" w:rsidRDefault="00AD1A76" w:rsidP="00AD1A76">
      <w:pPr>
        <w:autoSpaceDE w:val="0"/>
        <w:autoSpaceDN w:val="0"/>
        <w:spacing w:before="23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строить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логическое рассуждение;</w:t>
      </w:r>
    </w:p>
    <w:p w:rsidR="00AD1A76" w:rsidRPr="00AD1A76" w:rsidRDefault="00AD1A76" w:rsidP="00AD1A76">
      <w:pPr>
        <w:autoSpaceDE w:val="0"/>
        <w:autoSpaceDN w:val="0"/>
        <w:spacing w:before="238" w:after="0" w:line="230" w:lineRule="auto"/>
        <w:jc w:val="center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использовать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текст задания для объяснения способа и хода решения математической задачи;</w:t>
      </w:r>
    </w:p>
    <w:p w:rsidR="00AD1A76" w:rsidRPr="00AD1A76" w:rsidRDefault="00AD1A76" w:rsidP="00AD1A76">
      <w:pPr>
        <w:autoSpaceDE w:val="0"/>
        <w:autoSpaceDN w:val="0"/>
        <w:spacing w:before="23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формулировать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ответ;</w:t>
      </w:r>
    </w:p>
    <w:p w:rsidR="00AD1A76" w:rsidRPr="00AD1A76" w:rsidRDefault="00AD1A76" w:rsidP="00AD1A76">
      <w:pPr>
        <w:autoSpaceDE w:val="0"/>
        <w:autoSpaceDN w:val="0"/>
        <w:spacing w:before="238" w:after="0" w:line="262" w:lineRule="auto"/>
        <w:ind w:left="24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комментировать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процесс вычисления, построения, решения; объяснять полученный ответ с использованием изученной терминологии;</w:t>
      </w:r>
    </w:p>
    <w:p w:rsidR="00AD1A76" w:rsidRPr="00AD1A76" w:rsidRDefault="00AD1A76" w:rsidP="00AD1A76">
      <w:pPr>
        <w:autoSpaceDE w:val="0"/>
        <w:autoSpaceDN w:val="0"/>
        <w:spacing w:before="238" w:after="0" w:line="271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D1A76" w:rsidRPr="00AD1A76" w:rsidRDefault="00AD1A76" w:rsidP="00AD1A76">
      <w:pPr>
        <w:autoSpaceDE w:val="0"/>
        <w:autoSpaceDN w:val="0"/>
        <w:spacing w:before="240" w:after="0" w:line="271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создавать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D1A76" w:rsidRPr="00AD1A76" w:rsidRDefault="00AD1A76" w:rsidP="00AD1A76">
      <w:pPr>
        <w:autoSpaceDE w:val="0"/>
        <w:autoSpaceDN w:val="0"/>
        <w:spacing w:before="23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ориентироваться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алгоритмах: воспроизводить, дополнять, исправлять деформированные;</w:t>
      </w:r>
    </w:p>
    <w:p w:rsidR="00AD1A76" w:rsidRPr="00AD1A76" w:rsidRDefault="00AD1A76" w:rsidP="00AD1A76">
      <w:pPr>
        <w:autoSpaceDE w:val="0"/>
        <w:autoSpaceDN w:val="0"/>
        <w:spacing w:before="238" w:after="0" w:line="262" w:lineRule="auto"/>
        <w:ind w:left="24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составлять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по аналогии; . самостоятельно составлять тексты заданий, аналогичные типовым изученным.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:rsidR="00AD1A76" w:rsidRPr="00AD1A76" w:rsidRDefault="00AD1A76" w:rsidP="00AD1A76">
      <w:pPr>
        <w:autoSpaceDE w:val="0"/>
        <w:autoSpaceDN w:val="0"/>
        <w:spacing w:before="190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1)  Самоорганизация: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планировать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этапы предстоящей работы, определять последовательность учебных действий;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240" w:right="86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выполнять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правила безопасного использования электронных средств, предлагаемых в процессе обучения.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2)  Самоконтроль: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ind w:left="24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осуществлять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контроль процесса и результата своей деятельности, объективно оценивать их; </w:t>
      </w:r>
    </w:p>
    <w:p w:rsidR="00AD1A76" w:rsidRPr="00AD1A76" w:rsidRDefault="00AD1A76" w:rsidP="00AD1A76">
      <w:pPr>
        <w:autoSpaceDE w:val="0"/>
        <w:autoSpaceDN w:val="0"/>
        <w:spacing w:after="144" w:line="220" w:lineRule="exact"/>
        <w:rPr>
          <w:sz w:val="28"/>
          <w:szCs w:val="28"/>
          <w:lang w:val="ru-RU"/>
        </w:rPr>
      </w:pPr>
    </w:p>
    <w:p w:rsidR="00AD1A76" w:rsidRPr="00AD1A76" w:rsidRDefault="00AD1A76" w:rsidP="00AD1A76">
      <w:pPr>
        <w:autoSpaceDE w:val="0"/>
        <w:autoSpaceDN w:val="0"/>
        <w:spacing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выбирать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при необходимости корректировать способы действий;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находить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ошибки в своей работе, устанавливать их причины, вести поиск путей преодоления ошибок.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3)  Самооценка:</w:t>
      </w:r>
    </w:p>
    <w:p w:rsidR="00AD1A76" w:rsidRPr="00AD1A76" w:rsidRDefault="00AD1A76" w:rsidP="00AD1A76">
      <w:pPr>
        <w:autoSpaceDE w:val="0"/>
        <w:autoSpaceDN w:val="0"/>
        <w:spacing w:before="178" w:after="0" w:line="271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предвидеть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AD1A76" w:rsidRPr="00AD1A76" w:rsidRDefault="00AD1A76" w:rsidP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оценивать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рациональность своих действий, давать им качественную характеристику.</w:t>
      </w:r>
    </w:p>
    <w:p w:rsidR="00AD1A76" w:rsidRPr="00AD1A76" w:rsidRDefault="00AD1A76" w:rsidP="00AD1A76">
      <w:pPr>
        <w:autoSpaceDE w:val="0"/>
        <w:autoSpaceDN w:val="0"/>
        <w:spacing w:before="180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AD1A76" w:rsidRPr="00AD1A76" w:rsidRDefault="00AD1A76" w:rsidP="00AD1A76">
      <w:pPr>
        <w:autoSpaceDE w:val="0"/>
        <w:autoSpaceDN w:val="0"/>
        <w:spacing w:before="180" w:after="0" w:line="271" w:lineRule="auto"/>
        <w:ind w:left="420" w:right="576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участвовать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);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согласовывать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мнения в ходе поиска доказательств, выбора рационального способа, анализа информации;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осуществлять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D1A76" w:rsidRPr="00AD1A76" w:rsidRDefault="00AD1A76" w:rsidP="00AD1A76">
      <w:pPr>
        <w:autoSpaceDE w:val="0"/>
        <w:autoSpaceDN w:val="0"/>
        <w:spacing w:before="322" w:after="0" w:line="230" w:lineRule="auto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AD1A76" w:rsidRPr="00AD1A76" w:rsidRDefault="00AD1A76" w:rsidP="00AD1A76">
      <w:pPr>
        <w:autoSpaceDE w:val="0"/>
        <w:autoSpaceDN w:val="0"/>
        <w:spacing w:before="166" w:after="0" w:line="230" w:lineRule="auto"/>
        <w:ind w:left="180"/>
        <w:rPr>
          <w:sz w:val="28"/>
          <w:szCs w:val="28"/>
          <w:lang w:val="ru-RU"/>
        </w:rPr>
      </w:pPr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 концу обучения в 1 классе обучающийся научится:</w:t>
      </w:r>
    </w:p>
    <w:p w:rsidR="00AD1A76" w:rsidRPr="00AD1A76" w:rsidRDefault="00AD1A76" w:rsidP="00AD1A76">
      <w:pPr>
        <w:autoSpaceDE w:val="0"/>
        <w:autoSpaceDN w:val="0"/>
        <w:spacing w:before="178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записывать, сравнивать,  упорядочивать  числа  от  0 до 20; </w:t>
      </w:r>
    </w:p>
    <w:p w:rsidR="00AD1A76" w:rsidRPr="00AD1A76" w:rsidRDefault="00AD1A76" w:rsidP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пересчитывать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различные объекты, устанавливать порядковый номер объекта; </w:t>
      </w:r>
    </w:p>
    <w:p w:rsidR="00AD1A76" w:rsidRPr="00AD1A76" w:rsidRDefault="00AD1A76" w:rsidP="00AD1A76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находить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числа, большие/меньшие данного числа на заданное число; </w:t>
      </w:r>
    </w:p>
    <w:p w:rsidR="00AD1A76" w:rsidRPr="00AD1A76" w:rsidRDefault="00AD1A76" w:rsidP="00AD1A76">
      <w:pPr>
        <w:autoSpaceDE w:val="0"/>
        <w:autoSpaceDN w:val="0"/>
        <w:spacing w:before="190" w:after="0" w:line="271" w:lineRule="auto"/>
        <w:ind w:left="420" w:right="28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выполнять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решать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текстовые задачи в одно действие на сложение и вычитание: выделять условие и требование (вопрос); </w:t>
      </w:r>
    </w:p>
    <w:p w:rsidR="00AD1A76" w:rsidRPr="00AD1A76" w:rsidRDefault="00AD1A76" w:rsidP="00AD1A76">
      <w:pPr>
        <w:autoSpaceDE w:val="0"/>
        <w:autoSpaceDN w:val="0"/>
        <w:spacing w:before="192" w:after="0" w:line="262" w:lineRule="auto"/>
        <w:ind w:left="420" w:right="7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сравнивать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объекты по длине, устанавливая между ними соотношение длиннее/короче (выше/ниже, шире/уже);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знать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использовать единицу длины — сантиметр; измерять длину отрезка, чертить отрезок заданной длины (в см);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 w:right="1008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различать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число и цифру; распознавать геометрические фигуры: круг, треугольник, прямоугольник (квадрат), отрезок;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устанавливать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между объектами соотношения: слева/справа, дальше/ближе, между, перед/за, над/под;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распознавать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верные (истинные) и неверные (ложные) утверждения относительно заданного набора объектов/предметов;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группировать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объекты по заданному признаку; находить и называть закономерности в ряду объектов повседневной жизни; </w:t>
      </w:r>
    </w:p>
    <w:p w:rsidR="00AD1A76" w:rsidRPr="00AD1A76" w:rsidRDefault="00AD1A76" w:rsidP="00AD1A76">
      <w:pPr>
        <w:autoSpaceDE w:val="0"/>
        <w:autoSpaceDN w:val="0"/>
        <w:spacing w:after="108" w:line="220" w:lineRule="exact"/>
        <w:rPr>
          <w:sz w:val="28"/>
          <w:szCs w:val="28"/>
          <w:lang w:val="ru-RU"/>
        </w:rPr>
      </w:pPr>
    </w:p>
    <w:p w:rsidR="00AD1A76" w:rsidRPr="00AD1A76" w:rsidRDefault="00AD1A76" w:rsidP="00AD1A76">
      <w:pPr>
        <w:autoSpaceDE w:val="0"/>
        <w:autoSpaceDN w:val="0"/>
        <w:spacing w:after="0" w:line="262" w:lineRule="auto"/>
        <w:ind w:right="144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строки и столбцы таблицы, вносить данное в таблицу, извлекать данное/данные из таблицы; </w:t>
      </w:r>
    </w:p>
    <w:p w:rsidR="00AD1A76" w:rsidRPr="00AD1A76" w:rsidRDefault="00AD1A76" w:rsidP="00AD1A76">
      <w:pPr>
        <w:autoSpaceDE w:val="0"/>
        <w:autoSpaceDN w:val="0"/>
        <w:spacing w:before="190" w:after="0" w:line="262" w:lineRule="auto"/>
        <w:rPr>
          <w:sz w:val="28"/>
          <w:szCs w:val="28"/>
          <w:lang w:val="ru-RU"/>
        </w:rPr>
      </w:pPr>
      <w:proofErr w:type="gramStart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сравнивать</w:t>
      </w:r>
      <w:proofErr w:type="gramEnd"/>
      <w:r w:rsidRPr="00AD1A76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два объекта (числа, геометрические фигуры); распределять объекты на две группы по заданному основанию.</w:t>
      </w:r>
    </w:p>
    <w:p w:rsidR="00AD1A76" w:rsidRPr="00AD1A76" w:rsidRDefault="00AD1A76" w:rsidP="00AD1A76">
      <w:pPr>
        <w:rPr>
          <w:sz w:val="28"/>
          <w:szCs w:val="28"/>
          <w:lang w:val="ru-RU"/>
        </w:rPr>
        <w:sectPr w:rsidR="00AD1A76" w:rsidRPr="00AD1A76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AD1A76" w:rsidRDefault="00AD1A76" w:rsidP="00AD1A76">
      <w:pPr>
        <w:ind w:firstLine="720"/>
        <w:rPr>
          <w:sz w:val="28"/>
          <w:szCs w:val="28"/>
          <w:lang w:val="ru-RU"/>
        </w:rPr>
      </w:pPr>
    </w:p>
    <w:p w:rsidR="00AD1A76" w:rsidRPr="00AD1A76" w:rsidRDefault="00AD1A76" w:rsidP="00AD1A76">
      <w:pPr>
        <w:tabs>
          <w:tab w:val="left" w:pos="765"/>
        </w:tabs>
        <w:rPr>
          <w:sz w:val="28"/>
          <w:szCs w:val="28"/>
          <w:lang w:val="ru-RU"/>
        </w:rPr>
        <w:sectPr w:rsidR="00AD1A76" w:rsidRPr="00AD1A76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  <w:r>
        <w:rPr>
          <w:sz w:val="28"/>
          <w:szCs w:val="28"/>
          <w:lang w:val="ru-RU"/>
        </w:rPr>
        <w:tab/>
      </w:r>
    </w:p>
    <w:p w:rsidR="00AD1A76" w:rsidRDefault="00AD1A76">
      <w:pPr>
        <w:rPr>
          <w:sz w:val="28"/>
          <w:szCs w:val="28"/>
          <w:lang w:val="ru-RU"/>
        </w:rPr>
      </w:pPr>
    </w:p>
    <w:p w:rsidR="00AD1A76" w:rsidRDefault="00AD1A76" w:rsidP="00AD1A76">
      <w:pPr>
        <w:rPr>
          <w:sz w:val="28"/>
          <w:szCs w:val="28"/>
          <w:lang w:val="ru-RU"/>
        </w:rPr>
      </w:pPr>
    </w:p>
    <w:p w:rsidR="00031917" w:rsidRPr="00AD1A76" w:rsidRDefault="00031917" w:rsidP="00AD1A76">
      <w:pPr>
        <w:rPr>
          <w:sz w:val="28"/>
          <w:szCs w:val="28"/>
          <w:lang w:val="ru-RU"/>
        </w:rPr>
        <w:sectPr w:rsidR="00031917" w:rsidRPr="00AD1A76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31917" w:rsidRPr="00AD1A76" w:rsidRDefault="00031917">
      <w:pPr>
        <w:rPr>
          <w:sz w:val="28"/>
          <w:szCs w:val="28"/>
          <w:lang w:val="ru-RU"/>
        </w:rPr>
        <w:sectPr w:rsidR="00031917" w:rsidRPr="00AD1A76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64" w:line="220" w:lineRule="exact"/>
        <w:rPr>
          <w:lang w:val="ru-RU"/>
        </w:rPr>
      </w:pPr>
    </w:p>
    <w:p w:rsidR="00031917" w:rsidRDefault="00AD1A76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22"/>
        <w:gridCol w:w="528"/>
        <w:gridCol w:w="1106"/>
        <w:gridCol w:w="1140"/>
        <w:gridCol w:w="864"/>
        <w:gridCol w:w="5284"/>
        <w:gridCol w:w="1080"/>
        <w:gridCol w:w="1382"/>
      </w:tblGrid>
      <w:tr w:rsidR="0003191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31917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31917" w:rsidRDefault="00031917"/>
        </w:tc>
      </w:tr>
      <w:tr w:rsidR="0003191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01.09.2022 06.09.2022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Цифры; знаки сравнения; равенства; арифметических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07.09.2022 08.09.2022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 по различению количества предметов (зрительно; на слух; установлением соответствия); числа и цифры; представлению чисел словесно 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письменно;;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12.09.2022 13.09.2022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и запись по образцу и самостоятельно групп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чисел;;</w:t>
            </w:r>
            <w:proofErr w:type="gram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геометрических фигур в заданном и самостоятельно установленном порядке;;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66" w:after="0" w:line="245" w:lineRule="auto"/>
              <w:ind w:left="72" w:right="576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14.09.2022 15.09.2022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Словесное описание группы предметов; ряда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чисел;;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64" w:after="0" w:line="245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19.09.2022 20.09.2022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Словесное описание группы предметов; ряда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чисел;;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21.09.2022 26.09.2022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 по различению количества предметов (зрительно; на слух; установлением соответствия); числа и цифры; представлению чисел словесно 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письменно;;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27.09.2022 29.09.2022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наблюдение; установление закономерностей в расположении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чисел;;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03.10.2022 04.10.2022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Цифры; знаки сравнения; равенства; арифметических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действий;;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05.10.2022 06.10.2022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порядке; чтение; упорядочение однозначных и двузначных чисел; счёт по 2; по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</w:tbl>
    <w:p w:rsidR="00031917" w:rsidRPr="00AD1A76" w:rsidRDefault="00031917">
      <w:pPr>
        <w:autoSpaceDE w:val="0"/>
        <w:autoSpaceDN w:val="0"/>
        <w:spacing w:after="0" w:line="14" w:lineRule="exact"/>
        <w:rPr>
          <w:lang w:val="ru-RU"/>
        </w:rPr>
      </w:pPr>
    </w:p>
    <w:p w:rsidR="00031917" w:rsidRPr="00AD1A76" w:rsidRDefault="00031917">
      <w:pPr>
        <w:rPr>
          <w:lang w:val="ru-RU"/>
        </w:rPr>
        <w:sectPr w:rsidR="00031917" w:rsidRPr="00AD1A76">
          <w:pgSz w:w="16840" w:h="11900"/>
          <w:pgMar w:top="282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22"/>
        <w:gridCol w:w="528"/>
        <w:gridCol w:w="1106"/>
        <w:gridCol w:w="1140"/>
        <w:gridCol w:w="864"/>
        <w:gridCol w:w="5284"/>
        <w:gridCol w:w="1080"/>
        <w:gridCol w:w="1382"/>
      </w:tblGrid>
      <w:tr w:rsidR="00031917">
        <w:trPr>
          <w:trHeight w:hRule="exact" w:val="34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10.10.2022 11.10.2022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приборами для измерения величин; Устный опрос; Письменный контроль; Электронное;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2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 — ниже, шире —уже, длиннее — короче, старше — моложе,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12.10.2022 13.10.2022</w:t>
            </w:r>
          </w:p>
        </w:tc>
        <w:tc>
          <w:tcPr>
            <w:tcW w:w="5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 действия измерительных приборов;;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right="720"/>
              <w:jc w:val="center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17.10.2022 19.10.2022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линейки для измерения длины отрезка; Устный опрос; Письменный контроль; Электр;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>
        <w:trPr>
          <w:trHeight w:hRule="exact" w:val="34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20.10.2022 03.11.2022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«Сравнение практических (житейских) ситуаций; требующих записи одного и того же арифметического действия; разных арифметических действий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07.11.2022 14.11.2022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раздаточного материала; линейки; модели действия; по образцу; обнаружение общего и различного в записи арифметических действий; одного и того же действия с разными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числами;;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15.11.2022 22.11.2022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разности;;</w:t>
            </w:r>
            <w:proofErr w:type="gram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переместительного свойства при нахождении суммы;;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23.11.2022 30.11.2022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упражнения; связанные с выбором; составлением сумм; разностей с заданным результатом действия; сравнением значений числовых выражений (без вычислений); по результату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одинаковых слагаемых. Счёт по 2, по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01.12.2022 08.12.2022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«Сравнение практических (житейских) ситуаций; требующих записи одного и того же арифметического действия; разных арифметических действий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12.12.2022 19.12.2022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упражнения; связанные с выбором; составлением сумм; разностей с заданным результатом действия; сравнением значений числовых выражений (без вычислений); по результату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</w:tbl>
    <w:p w:rsidR="00031917" w:rsidRPr="00AD1A76" w:rsidRDefault="00031917">
      <w:pPr>
        <w:autoSpaceDE w:val="0"/>
        <w:autoSpaceDN w:val="0"/>
        <w:spacing w:after="0" w:line="14" w:lineRule="exact"/>
        <w:rPr>
          <w:lang w:val="ru-RU"/>
        </w:rPr>
      </w:pPr>
    </w:p>
    <w:p w:rsidR="00031917" w:rsidRPr="00AD1A76" w:rsidRDefault="00031917">
      <w:pPr>
        <w:rPr>
          <w:lang w:val="ru-RU"/>
        </w:rPr>
        <w:sectPr w:rsidR="00031917" w:rsidRPr="00AD1A76">
          <w:pgSz w:w="16840" w:h="11900"/>
          <w:pgMar w:top="284" w:right="640" w:bottom="7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22"/>
        <w:gridCol w:w="528"/>
        <w:gridCol w:w="1106"/>
        <w:gridCol w:w="1140"/>
        <w:gridCol w:w="864"/>
        <w:gridCol w:w="5284"/>
        <w:gridCol w:w="1080"/>
        <w:gridCol w:w="1382"/>
      </w:tblGrid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20.12.2022 27.12.2022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запись; чтение; приведение примера (с помощью учителя или по образцу); иллюстрирующего смысл арифметического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28.12.2022 11.01.2023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запись; чтение; приведение примера (с помощью учителя или по образцу); иллюстрирующего смысл арифметического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>
        <w:trPr>
          <w:trHeight w:hRule="exact" w:val="350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031917" w:rsidRPr="00A75CB2">
        <w:trPr>
          <w:trHeight w:hRule="exact" w:val="10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Текстовая задача: структурные элементы, составление текстовой задачи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12.01.2023 17.01.2023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ситуации; представленной с помощью рисунка; иллюстрации; текста; таблицы; схемы (описание ситуации; что известно; что не известно; условие задачи; вопрос задачи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18.01.2023 23.01.2023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задачах; решаемых с помощью действий сложения и вычитания («на сколько больше/меньше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»;;</w:t>
            </w:r>
            <w:proofErr w:type="gram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«сколько всего»; «сколь-ко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задачи; представленного в текстовой задаче;;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24.01.2023 26.01.2023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текста задачи и её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30.01.2023 01.02.2023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решения; иллюстрация хода решения; выполнения действия на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Обнаружение недостающего элемента задачи, дополнение текста задачи числовыми данными (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иллюстрации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02.02.2023 08.02.2023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ситуации; представленной с помощью рисунка; иллюстрации; текста; таблицы; схемы (описание ситуации; что известно; что не известно; условие задачи; вопрос задачи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>
        <w:trPr>
          <w:trHeight w:hRule="exact" w:val="34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 w:rsidRPr="00A75CB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 геометрические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фигуры</w:t>
            </w:r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 объектов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плоскости, в  пространстве: слева/справа, сверху/снизу, между; установление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09.02.2023 14.02.2023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геометрических фигур; обнаружение в окружающем мире их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моделей;;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15.02.2023 27.02.2023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упражнения: «Угадай фигуру по описанию»; «Расположи фигуры в заданном порядке»; «Найди модели фигур в классе» и т.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</w:tbl>
    <w:p w:rsidR="00031917" w:rsidRPr="00AD1A76" w:rsidRDefault="00031917">
      <w:pPr>
        <w:autoSpaceDE w:val="0"/>
        <w:autoSpaceDN w:val="0"/>
        <w:spacing w:after="0" w:line="14" w:lineRule="exact"/>
        <w:rPr>
          <w:lang w:val="ru-RU"/>
        </w:rPr>
      </w:pPr>
    </w:p>
    <w:p w:rsidR="00031917" w:rsidRPr="00AD1A76" w:rsidRDefault="00031917">
      <w:pPr>
        <w:rPr>
          <w:lang w:val="ru-RU"/>
        </w:rPr>
        <w:sectPr w:rsidR="00031917" w:rsidRPr="00AD1A76">
          <w:pgSz w:w="16840" w:h="11900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22"/>
        <w:gridCol w:w="528"/>
        <w:gridCol w:w="1106"/>
        <w:gridCol w:w="1140"/>
        <w:gridCol w:w="864"/>
        <w:gridCol w:w="5284"/>
        <w:gridCol w:w="1080"/>
        <w:gridCol w:w="1382"/>
      </w:tblGrid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01.03.2023 07.03.2023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деятельность: графические и измерительные действия в работе с карандашом и линейкой: копирование; рисование фигур по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инструкции;;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08.03.2023 13.03.2023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изображения (узора; геометрической фигуры); называние элементов узора; геометрической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фигуры;;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14.03.2023 20.03.2023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деятельность: графические и измерительные действия в работе с карандашом и линейкой: копирование; рисование фигур по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инструкции;;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21.03.2023 03.04.2023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свойств геометрических фигур;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(прямоугольника и др.); сравнение геометрических фигур (по форме; размеру); сравнение отрезков по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длине;;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>
        <w:trPr>
          <w:trHeight w:hRule="exact" w:val="350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48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Сбор данных об объекте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  <w:p w:rsidR="00031917" w:rsidRPr="00AD1A76" w:rsidRDefault="00AD1A76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Характеристики объекта, группы объектов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(количество, форма, размер); выбор предметов по образцу (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заданным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04.04.2023 05.04.2023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наблюдение: распознавание в окружающем мире; ситуаций; которые целесообразно сформулировать на языке математики и решить математическими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средствами;;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Группировка объектов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заданному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06.04.2023 10.04.2023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числами в окружающем мире; описание словами наблюдаемых фактов;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закономерностей;;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11.04.2023 12.04.2023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книге; на странице учебника; использование изученных терминов для описания </w:t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числа; задания и пр. на странице; на листе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 неверные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13.04.2023 17.04.2023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рисунками; содержащими математическую информацию. Формулирование вопросов и ответов по рисунку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(иллюстрации; модели). Упорядочение математических объектов с опорой на рисунок; сюжетную ситуацию и 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извлечение данного </w:t>
            </w:r>
            <w:proofErr w:type="gramStart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  строки</w:t>
            </w:r>
            <w:proofErr w:type="gramEnd"/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18.04.2023 19.04.2023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</w:t>
            </w:r>
            <w:r w:rsidRPr="00AD1A76">
              <w:rPr>
                <w:lang w:val="ru-RU"/>
              </w:rPr>
              <w:br/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предложений;;</w:t>
            </w:r>
            <w:proofErr w:type="gram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характеризующих положение одного предмета относительно другого.;;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</w:tbl>
    <w:p w:rsidR="00031917" w:rsidRPr="00AD1A76" w:rsidRDefault="00031917">
      <w:pPr>
        <w:autoSpaceDE w:val="0"/>
        <w:autoSpaceDN w:val="0"/>
        <w:spacing w:after="0" w:line="14" w:lineRule="exact"/>
        <w:rPr>
          <w:lang w:val="ru-RU"/>
        </w:rPr>
      </w:pPr>
    </w:p>
    <w:p w:rsidR="00031917" w:rsidRPr="00AD1A76" w:rsidRDefault="00031917">
      <w:pPr>
        <w:rPr>
          <w:lang w:val="ru-RU"/>
        </w:rPr>
        <w:sectPr w:rsidR="00031917" w:rsidRPr="00AD1A76">
          <w:pgSz w:w="16840" w:h="11900"/>
          <w:pgMar w:top="284" w:right="640" w:bottom="5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31917" w:rsidRPr="00AD1A76" w:rsidRDefault="0003191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22"/>
        <w:gridCol w:w="528"/>
        <w:gridCol w:w="1106"/>
        <w:gridCol w:w="1140"/>
        <w:gridCol w:w="864"/>
        <w:gridCol w:w="5284"/>
        <w:gridCol w:w="1080"/>
        <w:gridCol w:w="1382"/>
      </w:tblGrid>
      <w:tr w:rsidR="00031917" w:rsidRPr="00A75CB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20.04.2023 24.04.2023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свойств групп предметов (цвет; форма; величина; количество; назначение и др.). Таблица как способ представления информации; полученной из повседневной жизни (расписания; чеки; меню и т.д.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 w:rsidRPr="00A75CB2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25.04.2023 27.04.2023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логической конструкцией «Если …; то …</w:t>
            </w:r>
            <w:proofErr w:type="gram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».Верно</w:t>
            </w:r>
            <w:proofErr w:type="gramEnd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или неверно: формулирование и проверка предложения;;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AD1A76">
              <w:rPr>
                <w:lang w:val="ru-RU"/>
              </w:rPr>
              <w:br/>
            </w: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AD1A76">
              <w:rPr>
                <w:lang w:val="ru-RU"/>
              </w:rPr>
              <w:br/>
            </w:r>
            <w:proofErr w:type="spellStart"/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М.И.Моро</w:t>
            </w:r>
            <w:proofErr w:type="spellEnd"/>
          </w:p>
        </w:tc>
      </w:tr>
      <w:tr w:rsidR="00031917">
        <w:trPr>
          <w:trHeight w:hRule="exact" w:val="34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4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  <w:tr w:rsidR="00031917">
        <w:trPr>
          <w:trHeight w:hRule="exact" w:val="328"/>
        </w:trPr>
        <w:tc>
          <w:tcPr>
            <w:tcW w:w="4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Pr="00AD1A76" w:rsidRDefault="00AD1A7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D1A7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AD1A7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8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31917" w:rsidRDefault="00031917"/>
        </w:tc>
      </w:tr>
    </w:tbl>
    <w:p w:rsidR="00031917" w:rsidRDefault="00031917">
      <w:pPr>
        <w:sectPr w:rsidR="00031917" w:rsidSect="00A75CB2">
          <w:pgSz w:w="16840" w:h="11900"/>
          <w:pgMar w:top="284" w:right="640" w:bottom="426" w:left="666" w:header="720" w:footer="720" w:gutter="0"/>
          <w:cols w:space="720" w:equalWidth="0">
            <w:col w:w="15534" w:space="0"/>
          </w:cols>
          <w:docGrid w:linePitch="360"/>
        </w:sectPr>
      </w:pPr>
      <w:bookmarkStart w:id="0" w:name="_GoBack"/>
      <w:bookmarkEnd w:id="0"/>
    </w:p>
    <w:p w:rsidR="00AD1A76" w:rsidRPr="00AD1A76" w:rsidRDefault="00AD1A76" w:rsidP="00A75CB2">
      <w:pPr>
        <w:rPr>
          <w:lang w:val="ru-RU"/>
        </w:rPr>
      </w:pPr>
    </w:p>
    <w:sectPr w:rsidR="00AD1A76" w:rsidRPr="00AD1A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1917"/>
    <w:rsid w:val="00034616"/>
    <w:rsid w:val="0006063C"/>
    <w:rsid w:val="0015074B"/>
    <w:rsid w:val="00151FBD"/>
    <w:rsid w:val="0029639D"/>
    <w:rsid w:val="00326F90"/>
    <w:rsid w:val="005C007D"/>
    <w:rsid w:val="0079624E"/>
    <w:rsid w:val="009A4868"/>
    <w:rsid w:val="00A75CB2"/>
    <w:rsid w:val="00AA1D8D"/>
    <w:rsid w:val="00AD1A76"/>
    <w:rsid w:val="00B47730"/>
    <w:rsid w:val="00C27C6F"/>
    <w:rsid w:val="00CB0664"/>
    <w:rsid w:val="00FC3E6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FDA236C-A7A7-474F-80B3-D46BAC6C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AD1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D1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92BDBD-9D9A-4138-AE17-13B69481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4359</Words>
  <Characters>24852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29153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Керим Бачаев</cp:lastModifiedBy>
  <cp:revision>2</cp:revision>
  <cp:lastPrinted>2022-09-27T12:55:00Z</cp:lastPrinted>
  <dcterms:created xsi:type="dcterms:W3CDTF">2022-12-01T12:37:00Z</dcterms:created>
  <dcterms:modified xsi:type="dcterms:W3CDTF">2022-12-01T12:37:00Z</dcterms:modified>
  <cp:category/>
</cp:coreProperties>
</file>